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23E4872B" w:rsidR="00DA509A" w:rsidRPr="007E14E8" w:rsidRDefault="000B4C54" w:rsidP="00CB6878">
      <w:pPr>
        <w:pageBreakBefore/>
        <w:tabs>
          <w:tab w:val="right" w:pos="9070"/>
        </w:tabs>
        <w:jc w:val="right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ab/>
        <w:t xml:space="preserve"> </w:t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DA509A" w:rsidRPr="007E14E8">
        <w:rPr>
          <w:rFonts w:ascii="Cambria" w:hAnsi="Cambria" w:cs="Arial"/>
          <w:sz w:val="20"/>
          <w:szCs w:val="20"/>
        </w:rPr>
        <w:t xml:space="preserve">Załącznik nr </w:t>
      </w:r>
      <w:r w:rsidR="008B6E47">
        <w:rPr>
          <w:rFonts w:ascii="Cambria" w:hAnsi="Cambria" w:cs="Arial"/>
          <w:sz w:val="20"/>
          <w:szCs w:val="20"/>
        </w:rPr>
        <w:t>4</w:t>
      </w:r>
      <w:r w:rsidR="0029492E" w:rsidRPr="007E14E8">
        <w:rPr>
          <w:rFonts w:ascii="Cambria" w:hAnsi="Cambria" w:cs="Arial"/>
          <w:sz w:val="20"/>
          <w:szCs w:val="20"/>
        </w:rPr>
        <w:t xml:space="preserve"> do SWZ</w:t>
      </w:r>
      <w:r w:rsidR="00DA509A" w:rsidRPr="007E14E8">
        <w:rPr>
          <w:rFonts w:ascii="Cambria" w:hAnsi="Cambria" w:cs="Arial"/>
          <w:sz w:val="20"/>
          <w:szCs w:val="20"/>
        </w:rPr>
        <w:t xml:space="preserve"> </w:t>
      </w:r>
      <w:r w:rsidR="0000234F" w:rsidRPr="007E14E8">
        <w:rPr>
          <w:rFonts w:ascii="Cambria" w:hAnsi="Cambria" w:cs="Arial"/>
          <w:sz w:val="20"/>
          <w:szCs w:val="20"/>
        </w:rPr>
        <w:t xml:space="preserve"> </w:t>
      </w:r>
    </w:p>
    <w:p w14:paraId="7AA94264" w14:textId="77777777" w:rsidR="00DA509A" w:rsidRPr="007E14E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ab/>
      </w:r>
    </w:p>
    <w:p w14:paraId="4A64EFDD" w14:textId="297DBFB5" w:rsidR="009E1C8A" w:rsidRPr="007E14E8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7E14E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8E4166" w:rsidRPr="007E14E8">
        <w:rPr>
          <w:rFonts w:ascii="Cambria" w:hAnsi="Cambria" w:cs="Arial"/>
          <w:sz w:val="20"/>
          <w:szCs w:val="20"/>
        </w:rPr>
        <w:t xml:space="preserve">                                     </w:t>
      </w:r>
      <w:r w:rsidR="00CB6878" w:rsidRPr="007E14E8">
        <w:rPr>
          <w:rFonts w:ascii="Cambria" w:hAnsi="Cambria" w:cs="Arial"/>
          <w:sz w:val="20"/>
          <w:szCs w:val="20"/>
        </w:rPr>
        <w:t xml:space="preserve">             </w:t>
      </w:r>
      <w:r w:rsidR="008E4166" w:rsidRPr="007E14E8">
        <w:rPr>
          <w:rFonts w:ascii="Cambria" w:hAnsi="Cambria" w:cs="Arial"/>
          <w:sz w:val="20"/>
          <w:szCs w:val="20"/>
        </w:rPr>
        <w:t xml:space="preserve"> </w:t>
      </w:r>
      <w:r w:rsidRPr="007E14E8">
        <w:rPr>
          <w:rFonts w:ascii="Cambria" w:hAnsi="Cambria" w:cs="Arial"/>
          <w:sz w:val="20"/>
          <w:szCs w:val="20"/>
        </w:rPr>
        <w:t>..................................., d</w:t>
      </w:r>
      <w:r w:rsidR="000C6D2A" w:rsidRPr="007E14E8">
        <w:rPr>
          <w:rFonts w:ascii="Cambria" w:hAnsi="Cambria" w:cs="Arial"/>
          <w:sz w:val="20"/>
          <w:szCs w:val="20"/>
        </w:rPr>
        <w:t>nia ....................</w:t>
      </w:r>
      <w:r w:rsidR="00897D37" w:rsidRPr="007E14E8">
        <w:rPr>
          <w:rFonts w:ascii="Cambria" w:hAnsi="Cambria" w:cs="Arial"/>
          <w:sz w:val="20"/>
          <w:szCs w:val="20"/>
        </w:rPr>
        <w:t>... 20</w:t>
      </w:r>
      <w:r w:rsidR="004E2748" w:rsidRPr="007E14E8">
        <w:rPr>
          <w:rFonts w:ascii="Cambria" w:hAnsi="Cambria" w:cs="Arial"/>
          <w:sz w:val="20"/>
          <w:szCs w:val="20"/>
        </w:rPr>
        <w:t>2</w:t>
      </w:r>
      <w:r w:rsidR="004953FF">
        <w:rPr>
          <w:rFonts w:ascii="Cambria" w:hAnsi="Cambria" w:cs="Arial"/>
          <w:sz w:val="20"/>
          <w:szCs w:val="20"/>
        </w:rPr>
        <w:t>5</w:t>
      </w:r>
      <w:r w:rsidRPr="007E14E8">
        <w:rPr>
          <w:rFonts w:ascii="Cambria" w:hAnsi="Cambria" w:cs="Arial"/>
          <w:sz w:val="20"/>
          <w:szCs w:val="20"/>
        </w:rPr>
        <w:t xml:space="preserve"> r.</w:t>
      </w:r>
    </w:p>
    <w:p w14:paraId="1D52BCBE" w14:textId="77777777" w:rsidR="009E1C8A" w:rsidRPr="007E14E8" w:rsidRDefault="00CB6878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7E14E8">
        <w:rPr>
          <w:rFonts w:ascii="Cambria" w:eastAsia="Batang" w:hAnsi="Cambria" w:cs="Arial"/>
          <w:i/>
          <w:sz w:val="20"/>
          <w:szCs w:val="20"/>
        </w:rPr>
        <w:t xml:space="preserve">            </w:t>
      </w:r>
      <w:r w:rsidR="009E1C8A" w:rsidRPr="007E14E8">
        <w:rPr>
          <w:rFonts w:ascii="Cambria" w:eastAsia="Batang" w:hAnsi="Cambria" w:cs="Arial"/>
          <w:i/>
          <w:sz w:val="20"/>
          <w:szCs w:val="20"/>
        </w:rPr>
        <w:t xml:space="preserve">  (Nazwa i adres Wykonawcy)</w:t>
      </w:r>
    </w:p>
    <w:p w14:paraId="0A1F7522" w14:textId="77777777" w:rsidR="00DA509A" w:rsidRPr="007E14E8" w:rsidRDefault="00DA509A" w:rsidP="00DA509A">
      <w:pPr>
        <w:rPr>
          <w:rFonts w:ascii="Cambria" w:hAnsi="Cambria" w:cs="Arial"/>
          <w:sz w:val="20"/>
          <w:szCs w:val="20"/>
        </w:rPr>
      </w:pPr>
    </w:p>
    <w:p w14:paraId="73DD3DFD" w14:textId="2279EFC5" w:rsidR="00EC6B7B" w:rsidRPr="007E14E8" w:rsidRDefault="00EC6B7B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 xml:space="preserve">WYKAZ </w:t>
      </w:r>
      <w:r w:rsidR="00E65153" w:rsidRPr="007E14E8">
        <w:rPr>
          <w:rFonts w:ascii="Cambria" w:hAnsi="Cambria" w:cs="Arial"/>
          <w:b/>
          <w:sz w:val="20"/>
          <w:szCs w:val="20"/>
        </w:rPr>
        <w:t>WYKONANYCH ROBÓT</w:t>
      </w:r>
      <w:r w:rsidRPr="007E14E8">
        <w:rPr>
          <w:rFonts w:ascii="Cambria" w:hAnsi="Cambria" w:cs="Arial"/>
          <w:b/>
          <w:sz w:val="20"/>
          <w:szCs w:val="20"/>
        </w:rPr>
        <w:t xml:space="preserve"> BUDOWLANYCH W CIĄGU OSTATNICH 5 LAT, A JEŻELI OKRES PROWADZENIA DZIAŁALNOŚCI JEST KRÓTSZY – W TYM OKRESIE</w:t>
      </w:r>
    </w:p>
    <w:p w14:paraId="09A00C4C" w14:textId="77777777" w:rsidR="00CB6878" w:rsidRPr="007E14E8" w:rsidRDefault="00EC6B7B" w:rsidP="00EC6B7B">
      <w:pPr>
        <w:jc w:val="center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Składany do zadania </w:t>
      </w:r>
    </w:p>
    <w:p w14:paraId="5C047CF9" w14:textId="77777777" w:rsidR="0026141D" w:rsidRPr="007E14E8" w:rsidRDefault="0026141D" w:rsidP="0073005E">
      <w:pPr>
        <w:shd w:val="clear" w:color="auto" w:fill="D9E2F3" w:themeFill="accent1" w:themeFillTint="33"/>
        <w:jc w:val="center"/>
        <w:rPr>
          <w:rFonts w:ascii="Cambria" w:hAnsi="Cambria" w:cs="Arial"/>
          <w:b/>
          <w:bCs/>
          <w:iCs/>
          <w:sz w:val="16"/>
          <w:szCs w:val="16"/>
        </w:rPr>
      </w:pPr>
    </w:p>
    <w:p w14:paraId="0602C0B8" w14:textId="2B31B305" w:rsidR="00F047F5" w:rsidRPr="007E14E8" w:rsidRDefault="008B6E47" w:rsidP="008B6E47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sz w:val="16"/>
          <w:szCs w:val="16"/>
        </w:rPr>
      </w:pPr>
      <w:r w:rsidRPr="008B6E47">
        <w:rPr>
          <w:rFonts w:ascii="Cambria" w:hAnsi="Cambria" w:cs="Arial"/>
          <w:b/>
          <w:bCs/>
          <w:sz w:val="22"/>
          <w:szCs w:val="22"/>
        </w:rPr>
        <w:t>„ Przebudowa drogi dojazdowej do gruntów rolnych w miejscowości Malżyce, działka nr ewid. 13, odcinek od km 0+000 do km 0+150, dł. 150mb.”</w:t>
      </w:r>
    </w:p>
    <w:p w14:paraId="32A805CC" w14:textId="77777777" w:rsidR="00CB6878" w:rsidRPr="007E14E8" w:rsidRDefault="00CB6878" w:rsidP="00EC6B7B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72F32A5D" w14:textId="77777777" w:rsidR="00DA509A" w:rsidRPr="007E14E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>OŚWIADCZAM(Y), ŻE</w:t>
      </w:r>
    </w:p>
    <w:p w14:paraId="75AD2805" w14:textId="77777777" w:rsidR="00DA509A" w:rsidRPr="007E14E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7E14E8">
        <w:rPr>
          <w:rFonts w:ascii="Cambria" w:hAnsi="Cambria" w:cs="Arial"/>
          <w:sz w:val="20"/>
          <w:szCs w:val="20"/>
        </w:rPr>
        <w:t>ROBOTY BUDOWLANE</w:t>
      </w:r>
      <w:r w:rsidRPr="007E14E8">
        <w:rPr>
          <w:rFonts w:ascii="Cambria" w:hAnsi="Cambria" w:cs="Arial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7E14E8" w14:paraId="12BF338A" w14:textId="77777777" w:rsidTr="0073005E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7E14E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70DE63A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5B460F78" w14:textId="77777777" w:rsidR="00535003" w:rsidRPr="007E14E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9CC449D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7E14E8" w:rsidRDefault="00EC6B7B" w:rsidP="00844F25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1B7FD0" w:rsidRPr="007E14E8" w14:paraId="351CDBE6" w14:textId="77777777" w:rsidTr="001B7FD0">
        <w:trPr>
          <w:cantSplit/>
          <w:trHeight w:val="437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B9DB3F" w14:textId="652A2230" w:rsidR="001B7FD0" w:rsidRPr="001B7FD0" w:rsidRDefault="001B7FD0" w:rsidP="00FC7FCD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8C4D9D" w:rsidRPr="007E14E8" w14:paraId="71AC0B5E" w14:textId="77777777" w:rsidTr="00307BEF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290335" w14:textId="77777777" w:rsidR="008C4D9D" w:rsidRPr="007E14E8" w:rsidRDefault="008C4D9D" w:rsidP="00FC7FCD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6CEC6E" w14:textId="77777777" w:rsidR="008C4D9D" w:rsidRPr="007E14E8" w:rsidRDefault="008C4D9D" w:rsidP="00FC7FCD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59B7328B" w14:textId="77777777" w:rsidR="008C4D9D" w:rsidRPr="007E14E8" w:rsidRDefault="008C4D9D" w:rsidP="00FC7FCD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641ADEA1" w14:textId="77777777" w:rsidR="008C4D9D" w:rsidRPr="007E14E8" w:rsidRDefault="008C4D9D" w:rsidP="00FC7FCD">
            <w:pPr>
              <w:pStyle w:val="Bezodstpw"/>
              <w:spacing w:line="276" w:lineRule="auto"/>
              <w:ind w:firstLine="186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7E14E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7E14E8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1DBDBE62" w14:textId="1657C4E0" w:rsidR="0061554F" w:rsidRPr="007E14E8" w:rsidRDefault="00B673A6" w:rsidP="0061554F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R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obotę budowalną </w:t>
            </w:r>
            <w:r w:rsidR="00D04818">
              <w:rPr>
                <w:rFonts w:ascii="Cambria" w:hAnsi="Cambria" w:cs="Arial"/>
                <w:sz w:val="20"/>
                <w:szCs w:val="20"/>
              </w:rPr>
              <w:t>(</w:t>
            </w:r>
            <w:r w:rsidR="00D04818" w:rsidRPr="00C963BD">
              <w:rPr>
                <w:rFonts w:ascii="Cambria" w:hAnsi="Cambria" w:cs="Arial"/>
                <w:sz w:val="20"/>
                <w:szCs w:val="20"/>
              </w:rPr>
              <w:t>wykonan</w:t>
            </w:r>
            <w:r w:rsidR="00D04818">
              <w:rPr>
                <w:rFonts w:ascii="Cambria" w:hAnsi="Cambria" w:cs="Arial"/>
                <w:sz w:val="20"/>
                <w:szCs w:val="20"/>
              </w:rPr>
              <w:t>ą</w:t>
            </w:r>
            <w:r w:rsidR="00D04818" w:rsidRPr="00C963BD">
              <w:rPr>
                <w:rFonts w:ascii="Cambria" w:hAnsi="Cambria" w:cs="Arial"/>
                <w:sz w:val="20"/>
                <w:szCs w:val="20"/>
              </w:rPr>
              <w:t xml:space="preserve"> w ramach jednej umowy/kontraktu</w:t>
            </w:r>
            <w:r w:rsidR="00D04818">
              <w:rPr>
                <w:rFonts w:ascii="Cambria" w:hAnsi="Cambria" w:cs="Arial"/>
                <w:sz w:val="20"/>
                <w:szCs w:val="20"/>
              </w:rPr>
              <w:t>)</w:t>
            </w:r>
            <w:r w:rsidR="00D04818" w:rsidRPr="00C963BD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D04818">
              <w:rPr>
                <w:rFonts w:ascii="Cambria" w:hAnsi="Cambria" w:cs="Arial"/>
                <w:sz w:val="20"/>
                <w:szCs w:val="20"/>
              </w:rPr>
              <w:t>polegającą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 budow</w:t>
            </w:r>
            <w:r w:rsidR="00D04818">
              <w:rPr>
                <w:rFonts w:ascii="Cambria" w:hAnsi="Cambria" w:cs="Arial"/>
                <w:sz w:val="20"/>
                <w:szCs w:val="20"/>
              </w:rPr>
              <w:t>ie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 lub przebudow</w:t>
            </w:r>
            <w:r w:rsidR="00D04818">
              <w:rPr>
                <w:rFonts w:ascii="Cambria" w:hAnsi="Cambria" w:cs="Arial"/>
                <w:sz w:val="20"/>
                <w:szCs w:val="20"/>
              </w:rPr>
              <w:t>ie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 lub rozbudow</w:t>
            </w:r>
            <w:r w:rsidR="00D04818">
              <w:rPr>
                <w:rFonts w:ascii="Cambria" w:hAnsi="Cambria" w:cs="Arial"/>
                <w:sz w:val="20"/>
                <w:szCs w:val="20"/>
              </w:rPr>
              <w:t>ie lub modernizacji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650452">
              <w:rPr>
                <w:rFonts w:ascii="Cambria" w:hAnsi="Cambria" w:cs="Arial"/>
                <w:sz w:val="20"/>
                <w:szCs w:val="20"/>
              </w:rPr>
              <w:t>drogi/dróg</w:t>
            </w:r>
            <w:r w:rsidR="001B7FD0">
              <w:rPr>
                <w:rFonts w:ascii="Cambria" w:hAnsi="Cambria" w:cs="Arial"/>
                <w:sz w:val="20"/>
                <w:szCs w:val="20"/>
              </w:rPr>
              <w:t xml:space="preserve"> o wartości </w:t>
            </w:r>
            <w:r w:rsidR="00D04818" w:rsidRPr="007E14E8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61554F" w:rsidRPr="007E14E8">
              <w:rPr>
                <w:rFonts w:ascii="Cambria" w:hAnsi="Cambria" w:cs="Arial"/>
                <w:b/>
                <w:sz w:val="20"/>
                <w:szCs w:val="20"/>
              </w:rPr>
              <w:t>………………………………….</w:t>
            </w:r>
          </w:p>
          <w:p w14:paraId="05E4A538" w14:textId="77777777" w:rsidR="00254603" w:rsidRPr="007E14E8" w:rsidRDefault="00254603" w:rsidP="00FC7FCD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A2F663" w14:textId="77777777" w:rsidR="008C4D9D" w:rsidRPr="007E14E8" w:rsidRDefault="008C4D9D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D311C7" w14:textId="77777777" w:rsidR="008C4D9D" w:rsidRPr="007E14E8" w:rsidRDefault="008C4D9D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5DC2A7" w14:textId="77777777" w:rsidR="008C4D9D" w:rsidRPr="007E14E8" w:rsidRDefault="008C4D9D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0165D3" w14:textId="77777777" w:rsidR="008C4D9D" w:rsidRPr="007E14E8" w:rsidRDefault="008C4D9D" w:rsidP="00FC7FCD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7E14E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7E14E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61FC5F21" w14:textId="77777777" w:rsidR="00DA509A" w:rsidRPr="007E14E8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*  niepotrzebne skreślić </w:t>
      </w:r>
      <w:r w:rsidR="00DB210B" w:rsidRPr="007E14E8">
        <w:rPr>
          <w:rFonts w:ascii="Cambria" w:hAnsi="Cambria" w:cs="Arial"/>
          <w:sz w:val="20"/>
          <w:szCs w:val="20"/>
        </w:rPr>
        <w:t xml:space="preserve">                         </w:t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</w:p>
    <w:sectPr w:rsidR="00DA509A" w:rsidRPr="007E14E8" w:rsidSect="00C0262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709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A13DD" w14:textId="77777777" w:rsidR="00651B50" w:rsidRDefault="00651B50">
      <w:r>
        <w:separator/>
      </w:r>
    </w:p>
  </w:endnote>
  <w:endnote w:type="continuationSeparator" w:id="0">
    <w:p w14:paraId="6A79E9CF" w14:textId="77777777" w:rsidR="00651B50" w:rsidRDefault="0065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altName w:val="Times New Roman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2F568E4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6DD0" w14:textId="77777777" w:rsidR="00BE4CF5" w:rsidRDefault="00BE4CF5" w:rsidP="00BE4CF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5DE7608C" w14:textId="77777777" w:rsidR="00B44CA4" w:rsidRPr="00BE4CF5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A8630" w14:textId="77777777" w:rsidR="00651B50" w:rsidRDefault="00651B50">
      <w:r>
        <w:separator/>
      </w:r>
    </w:p>
  </w:footnote>
  <w:footnote w:type="continuationSeparator" w:id="0">
    <w:p w14:paraId="6F485DFA" w14:textId="77777777" w:rsidR="00651B50" w:rsidRDefault="00651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F276F3D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D67538D" w14:textId="77777777" w:rsidR="000C6D2A" w:rsidRPr="003250C8" w:rsidRDefault="000C6D2A" w:rsidP="00325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C71CC" w14:textId="77777777" w:rsidR="00F079F7" w:rsidRDefault="00F079F7" w:rsidP="00984A41">
    <w:pPr>
      <w:pStyle w:val="Nagwek"/>
      <w:rPr>
        <w:rFonts w:ascii="Cambria" w:hAnsi="Cambria" w:cs="Arial"/>
        <w:sz w:val="20"/>
        <w:szCs w:val="20"/>
        <w:lang w:val="pl-PL" w:eastAsia="pl-PL"/>
      </w:rPr>
    </w:pPr>
  </w:p>
  <w:p w14:paraId="572FFC5B" w14:textId="42FA6775" w:rsidR="00F079F7" w:rsidRDefault="00F079F7" w:rsidP="00F079F7">
    <w:pPr>
      <w:pStyle w:val="Nagwek"/>
      <w:tabs>
        <w:tab w:val="clear" w:pos="4536"/>
        <w:tab w:val="clear" w:pos="9072"/>
        <w:tab w:val="left" w:pos="8280"/>
      </w:tabs>
      <w:rPr>
        <w:rFonts w:ascii="Cambria" w:hAnsi="Cambria" w:cs="Arial"/>
        <w:sz w:val="20"/>
        <w:szCs w:val="20"/>
        <w:lang w:val="pl-PL" w:eastAsia="pl-PL"/>
      </w:rPr>
    </w:pPr>
    <w:r>
      <w:rPr>
        <w:rFonts w:ascii="Cambria" w:hAnsi="Cambria" w:cs="Arial"/>
        <w:sz w:val="20"/>
        <w:szCs w:val="20"/>
        <w:lang w:val="pl-PL" w:eastAsia="pl-PL"/>
      </w:rPr>
      <w:tab/>
    </w:r>
  </w:p>
  <w:p w14:paraId="00D19E05" w14:textId="07307BE4" w:rsidR="002A3CFC" w:rsidRPr="002A3CFC" w:rsidRDefault="00D95484" w:rsidP="00984A41">
    <w:pPr>
      <w:pStyle w:val="Nagwek"/>
      <w:rPr>
        <w:rFonts w:ascii="Cambria" w:hAnsi="Cambria" w:cs="Arial"/>
        <w:sz w:val="20"/>
        <w:szCs w:val="20"/>
        <w:lang w:val="pl-PL" w:eastAsia="pl-PL"/>
      </w:rPr>
    </w:pPr>
    <w:r w:rsidRPr="00D95484">
      <w:rPr>
        <w:rFonts w:ascii="Cambria" w:hAnsi="Cambria" w:cs="Arial"/>
        <w:sz w:val="20"/>
        <w:szCs w:val="20"/>
        <w:lang w:val="pl-PL" w:eastAsia="pl-PL"/>
      </w:rPr>
      <w:t xml:space="preserve">Nr referencyjny: </w:t>
    </w:r>
    <w:r w:rsidR="007A07D0">
      <w:rPr>
        <w:rFonts w:ascii="Cambria" w:hAnsi="Cambria"/>
        <w:b/>
        <w:sz w:val="20"/>
        <w:szCs w:val="20"/>
      </w:rPr>
      <w:t>BG.271.</w:t>
    </w:r>
    <w:r w:rsidR="00DE74A7">
      <w:rPr>
        <w:rFonts w:ascii="Cambria" w:hAnsi="Cambria"/>
        <w:b/>
        <w:sz w:val="20"/>
        <w:szCs w:val="20"/>
      </w:rPr>
      <w:t>1</w:t>
    </w:r>
    <w:r w:rsidR="008B6E47">
      <w:rPr>
        <w:rFonts w:ascii="Cambria" w:hAnsi="Cambria"/>
        <w:b/>
        <w:sz w:val="20"/>
        <w:szCs w:val="20"/>
      </w:rPr>
      <w:t>6</w:t>
    </w:r>
    <w:r w:rsidR="001C5BFE">
      <w:rPr>
        <w:rFonts w:ascii="Cambria" w:hAnsi="Cambria"/>
        <w:b/>
        <w:sz w:val="20"/>
        <w:szCs w:val="20"/>
      </w:rPr>
      <w:t>.</w:t>
    </w:r>
    <w:r w:rsidR="007A07D0">
      <w:rPr>
        <w:rFonts w:ascii="Cambria" w:hAnsi="Cambria"/>
        <w:b/>
        <w:sz w:val="20"/>
        <w:szCs w:val="20"/>
      </w:rPr>
      <w:t>202</w:t>
    </w:r>
    <w:r w:rsidR="001C5BFE">
      <w:rPr>
        <w:rFonts w:ascii="Cambria" w:hAnsi="Cambria"/>
        <w:b/>
        <w:sz w:val="20"/>
        <w:szCs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953322445">
    <w:abstractNumId w:val="33"/>
  </w:num>
  <w:num w:numId="2" w16cid:durableId="1275283588">
    <w:abstractNumId w:val="38"/>
  </w:num>
  <w:num w:numId="3" w16cid:durableId="1314413211">
    <w:abstractNumId w:val="27"/>
  </w:num>
  <w:num w:numId="4" w16cid:durableId="734278383">
    <w:abstractNumId w:val="24"/>
  </w:num>
  <w:num w:numId="5" w16cid:durableId="392119927">
    <w:abstractNumId w:val="18"/>
  </w:num>
  <w:num w:numId="6" w16cid:durableId="330641886">
    <w:abstractNumId w:val="30"/>
  </w:num>
  <w:num w:numId="7" w16cid:durableId="148137963">
    <w:abstractNumId w:val="34"/>
  </w:num>
  <w:num w:numId="8" w16cid:durableId="1095977444">
    <w:abstractNumId w:val="22"/>
  </w:num>
  <w:num w:numId="9" w16cid:durableId="409617487">
    <w:abstractNumId w:val="45"/>
  </w:num>
  <w:num w:numId="10" w16cid:durableId="762188864">
    <w:abstractNumId w:val="50"/>
  </w:num>
  <w:num w:numId="11" w16cid:durableId="977107213">
    <w:abstractNumId w:val="19"/>
  </w:num>
  <w:num w:numId="12" w16cid:durableId="1326015688">
    <w:abstractNumId w:val="48"/>
  </w:num>
  <w:num w:numId="13" w16cid:durableId="84347607">
    <w:abstractNumId w:val="49"/>
  </w:num>
  <w:num w:numId="14" w16cid:durableId="142897251">
    <w:abstractNumId w:val="12"/>
  </w:num>
  <w:num w:numId="15" w16cid:durableId="13843698">
    <w:abstractNumId w:val="25"/>
  </w:num>
  <w:num w:numId="16" w16cid:durableId="599877530">
    <w:abstractNumId w:val="29"/>
  </w:num>
  <w:num w:numId="17" w16cid:durableId="60451617">
    <w:abstractNumId w:val="44"/>
  </w:num>
  <w:num w:numId="18" w16cid:durableId="1469208450">
    <w:abstractNumId w:val="21"/>
  </w:num>
  <w:num w:numId="19" w16cid:durableId="159589220">
    <w:abstractNumId w:val="13"/>
  </w:num>
  <w:num w:numId="20" w16cid:durableId="779224538">
    <w:abstractNumId w:val="16"/>
  </w:num>
  <w:num w:numId="21" w16cid:durableId="1687362394">
    <w:abstractNumId w:val="39"/>
  </w:num>
  <w:num w:numId="22" w16cid:durableId="245849141">
    <w:abstractNumId w:val="17"/>
  </w:num>
  <w:num w:numId="23" w16cid:durableId="862090753">
    <w:abstractNumId w:val="43"/>
  </w:num>
  <w:num w:numId="24" w16cid:durableId="1631285893">
    <w:abstractNumId w:val="41"/>
  </w:num>
  <w:num w:numId="25" w16cid:durableId="1176268757">
    <w:abstractNumId w:val="20"/>
  </w:num>
  <w:num w:numId="26" w16cid:durableId="988746895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24643831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46648183">
    <w:abstractNumId w:val="3"/>
  </w:num>
  <w:num w:numId="29" w16cid:durableId="28650592">
    <w:abstractNumId w:val="8"/>
  </w:num>
  <w:num w:numId="30" w16cid:durableId="987133432">
    <w:abstractNumId w:val="2"/>
  </w:num>
  <w:num w:numId="31" w16cid:durableId="1950621030">
    <w:abstractNumId w:val="37"/>
  </w:num>
  <w:num w:numId="32" w16cid:durableId="106975540">
    <w:abstractNumId w:val="11"/>
  </w:num>
  <w:num w:numId="33" w16cid:durableId="1391464980">
    <w:abstractNumId w:val="26"/>
  </w:num>
  <w:num w:numId="34" w16cid:durableId="1846044289">
    <w:abstractNumId w:val="40"/>
  </w:num>
  <w:num w:numId="35" w16cid:durableId="1361394524">
    <w:abstractNumId w:val="15"/>
  </w:num>
  <w:num w:numId="36" w16cid:durableId="2089113370">
    <w:abstractNumId w:val="47"/>
  </w:num>
  <w:num w:numId="37" w16cid:durableId="1097096668">
    <w:abstractNumId w:val="14"/>
  </w:num>
  <w:num w:numId="38" w16cid:durableId="1508639635">
    <w:abstractNumId w:val="10"/>
  </w:num>
  <w:num w:numId="39" w16cid:durableId="260795012">
    <w:abstractNumId w:val="23"/>
  </w:num>
  <w:num w:numId="40" w16cid:durableId="1421490413">
    <w:abstractNumId w:val="35"/>
  </w:num>
  <w:num w:numId="41" w16cid:durableId="1258516348">
    <w:abstractNumId w:val="31"/>
  </w:num>
  <w:num w:numId="42" w16cid:durableId="48759616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03629636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1734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9C4"/>
    <w:rsid w:val="00047EF2"/>
    <w:rsid w:val="00054BF5"/>
    <w:rsid w:val="00055851"/>
    <w:rsid w:val="00061F88"/>
    <w:rsid w:val="00063849"/>
    <w:rsid w:val="000675E7"/>
    <w:rsid w:val="00070743"/>
    <w:rsid w:val="000726CE"/>
    <w:rsid w:val="00074475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86B2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B7FD0"/>
    <w:rsid w:val="001C12C8"/>
    <w:rsid w:val="001C256F"/>
    <w:rsid w:val="001C33AC"/>
    <w:rsid w:val="001C3C1E"/>
    <w:rsid w:val="001C4E52"/>
    <w:rsid w:val="001C5BFE"/>
    <w:rsid w:val="001C67DA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218F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3CFC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3D35"/>
    <w:rsid w:val="002D5936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13B7"/>
    <w:rsid w:val="003429D7"/>
    <w:rsid w:val="00346DE4"/>
    <w:rsid w:val="003472FE"/>
    <w:rsid w:val="00350282"/>
    <w:rsid w:val="0035194E"/>
    <w:rsid w:val="00351E47"/>
    <w:rsid w:val="00353E34"/>
    <w:rsid w:val="00354735"/>
    <w:rsid w:val="003548BD"/>
    <w:rsid w:val="00356CFA"/>
    <w:rsid w:val="003600E2"/>
    <w:rsid w:val="00362C90"/>
    <w:rsid w:val="00363983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0B8E"/>
    <w:rsid w:val="00392B0F"/>
    <w:rsid w:val="00392B43"/>
    <w:rsid w:val="00392F4F"/>
    <w:rsid w:val="00394CB7"/>
    <w:rsid w:val="00395D33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0E83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003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3FF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944"/>
    <w:rsid w:val="004C0C45"/>
    <w:rsid w:val="004C1036"/>
    <w:rsid w:val="004C10D6"/>
    <w:rsid w:val="004C2620"/>
    <w:rsid w:val="004C52C0"/>
    <w:rsid w:val="004C6EE4"/>
    <w:rsid w:val="004D141E"/>
    <w:rsid w:val="004D17C9"/>
    <w:rsid w:val="004D4CCE"/>
    <w:rsid w:val="004D63E9"/>
    <w:rsid w:val="004E014A"/>
    <w:rsid w:val="004E14D2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1804"/>
    <w:rsid w:val="005327E3"/>
    <w:rsid w:val="00532C10"/>
    <w:rsid w:val="00532D41"/>
    <w:rsid w:val="00532DC9"/>
    <w:rsid w:val="005334ED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76E49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810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45D"/>
    <w:rsid w:val="00607529"/>
    <w:rsid w:val="00607E94"/>
    <w:rsid w:val="00610997"/>
    <w:rsid w:val="0061554F"/>
    <w:rsid w:val="0062257E"/>
    <w:rsid w:val="00623033"/>
    <w:rsid w:val="006230E3"/>
    <w:rsid w:val="00631F41"/>
    <w:rsid w:val="00633F9C"/>
    <w:rsid w:val="00642664"/>
    <w:rsid w:val="006427E6"/>
    <w:rsid w:val="00644938"/>
    <w:rsid w:val="00645158"/>
    <w:rsid w:val="0064532E"/>
    <w:rsid w:val="00650452"/>
    <w:rsid w:val="00651B50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1DE8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05A2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90A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3105"/>
    <w:rsid w:val="00725372"/>
    <w:rsid w:val="0072685B"/>
    <w:rsid w:val="007274E5"/>
    <w:rsid w:val="00727E97"/>
    <w:rsid w:val="0073005E"/>
    <w:rsid w:val="007308DE"/>
    <w:rsid w:val="00730CDE"/>
    <w:rsid w:val="0073327C"/>
    <w:rsid w:val="00733CAF"/>
    <w:rsid w:val="00734D6E"/>
    <w:rsid w:val="007358E6"/>
    <w:rsid w:val="00737587"/>
    <w:rsid w:val="007409A9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67C9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07D0"/>
    <w:rsid w:val="007A7C26"/>
    <w:rsid w:val="007B21B2"/>
    <w:rsid w:val="007B5935"/>
    <w:rsid w:val="007C0CCF"/>
    <w:rsid w:val="007C4815"/>
    <w:rsid w:val="007C62EE"/>
    <w:rsid w:val="007C73C6"/>
    <w:rsid w:val="007D29F5"/>
    <w:rsid w:val="007D2EDC"/>
    <w:rsid w:val="007D5D10"/>
    <w:rsid w:val="007E08D6"/>
    <w:rsid w:val="007E14E8"/>
    <w:rsid w:val="007E1650"/>
    <w:rsid w:val="007E388B"/>
    <w:rsid w:val="007E6310"/>
    <w:rsid w:val="007F34EC"/>
    <w:rsid w:val="007F3A71"/>
    <w:rsid w:val="007F3FE7"/>
    <w:rsid w:val="007F4967"/>
    <w:rsid w:val="007F4F59"/>
    <w:rsid w:val="007F4FAE"/>
    <w:rsid w:val="007F76A1"/>
    <w:rsid w:val="007F7A95"/>
    <w:rsid w:val="00801BB2"/>
    <w:rsid w:val="00802C0B"/>
    <w:rsid w:val="00803828"/>
    <w:rsid w:val="00806FC2"/>
    <w:rsid w:val="008079C8"/>
    <w:rsid w:val="00807BC3"/>
    <w:rsid w:val="00807F68"/>
    <w:rsid w:val="00810A21"/>
    <w:rsid w:val="008115F9"/>
    <w:rsid w:val="00812831"/>
    <w:rsid w:val="0081334F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3A77"/>
    <w:rsid w:val="00894612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6E47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4A0F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4A41"/>
    <w:rsid w:val="0098603A"/>
    <w:rsid w:val="009863C6"/>
    <w:rsid w:val="00990BF1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2C9B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A5D71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A6"/>
    <w:rsid w:val="00B70D58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0E27"/>
    <w:rsid w:val="00BC4A55"/>
    <w:rsid w:val="00BC4AEA"/>
    <w:rsid w:val="00BD00E5"/>
    <w:rsid w:val="00BD1112"/>
    <w:rsid w:val="00BD2D8F"/>
    <w:rsid w:val="00BD3981"/>
    <w:rsid w:val="00BD5DC6"/>
    <w:rsid w:val="00BD7949"/>
    <w:rsid w:val="00BE087A"/>
    <w:rsid w:val="00BE0A7B"/>
    <w:rsid w:val="00BE28EE"/>
    <w:rsid w:val="00BE38A8"/>
    <w:rsid w:val="00BE4CF5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364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0522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4A9A"/>
    <w:rsid w:val="00CF54DA"/>
    <w:rsid w:val="00D0269F"/>
    <w:rsid w:val="00D03942"/>
    <w:rsid w:val="00D04517"/>
    <w:rsid w:val="00D04818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442C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5484"/>
    <w:rsid w:val="00D96540"/>
    <w:rsid w:val="00DA109F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D4FEC"/>
    <w:rsid w:val="00DE0673"/>
    <w:rsid w:val="00DE5733"/>
    <w:rsid w:val="00DE67E4"/>
    <w:rsid w:val="00DE74A7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0724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671"/>
    <w:rsid w:val="00E51A55"/>
    <w:rsid w:val="00E55C88"/>
    <w:rsid w:val="00E5600C"/>
    <w:rsid w:val="00E6178E"/>
    <w:rsid w:val="00E61DB6"/>
    <w:rsid w:val="00E61F45"/>
    <w:rsid w:val="00E6447A"/>
    <w:rsid w:val="00E65153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393A"/>
    <w:rsid w:val="00EA4C1A"/>
    <w:rsid w:val="00EA5BEF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079F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4A77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31EF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C8A90B-70C9-4ABC-ABD7-70E5AED0BCF1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A97960DF-233A-4ED4-AD24-E048F96B33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F35719-903A-4159-98C1-4937F3C7F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25A4A-3D8D-4B0D-BFBB-59320A8DAF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</dc:creator>
  <cp:keywords/>
  <cp:lastModifiedBy>RBiG</cp:lastModifiedBy>
  <cp:revision>13</cp:revision>
  <cp:lastPrinted>2020-12-21T07:19:00Z</cp:lastPrinted>
  <dcterms:created xsi:type="dcterms:W3CDTF">2023-01-04T08:00:00Z</dcterms:created>
  <dcterms:modified xsi:type="dcterms:W3CDTF">2025-09-10T07:49:00Z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